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0742411" name="1876e6c0-39fd-11f0-b2e0-73019090b9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472720" name="1876e6c0-39fd-11f0-b2e0-73019090b96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151783" name="51fd9dd0-39fd-11f0-9fb6-6f9469f68f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366072" name="51fd9dd0-39fd-11f0-9fb6-6f9469f68f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5350953" name="78e443e0-39fd-11f0-aec6-cd093626d0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84076" name="78e443e0-39fd-11f0-aec6-cd093626d03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3131860" name="95526700-39fd-11f0-9f46-5760b17c9f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846609" name="95526700-39fd-11f0-9f46-5760b17c9fb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4126695" name="ae839cb0-39ff-11f0-b215-a999fc3749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096022" name="ae839cb0-39ff-11f0-b215-a999fc37492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9408389" name="ca3e2740-39ff-11f0-88fb-953555dc7e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1984325" name="ca3e2740-39ff-11f0-88fb-953555dc7e9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Pickelstrasse 8, 8942 Oberrieden</w:t>
          </w:r>
        </w:p>
        <w:p>
          <w:pPr>
            <w:spacing w:before="0" w:after="0"/>
          </w:pPr>
          <w:r>
            <w:t>284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